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A3669" w14:textId="54600D9E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974F87">
        <w:rPr>
          <w:rFonts w:ascii="Arial" w:hAnsi="Arial" w:cs="Arial"/>
        </w:rPr>
        <w:t xml:space="preserve">Bijlage </w:t>
      </w:r>
      <w:r w:rsidR="00D40137">
        <w:rPr>
          <w:rFonts w:ascii="Arial" w:hAnsi="Arial" w:cs="Arial"/>
        </w:rPr>
        <w:t>5</w:t>
      </w:r>
      <w:r w:rsidR="00487EBE">
        <w:rPr>
          <w:rFonts w:ascii="Arial" w:hAnsi="Arial" w:cs="Arial"/>
        </w:rPr>
        <w:t xml:space="preserve"> </w:t>
      </w:r>
      <w:r w:rsidR="00A84746" w:rsidRPr="00974F87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974F87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974F87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974F87" w:rsidRDefault="0082097A" w:rsidP="007A5E32">
      <w:pPr>
        <w:rPr>
          <w:rFonts w:ascii="Arial" w:hAnsi="Arial" w:cs="Arial"/>
          <w:sz w:val="20"/>
          <w:szCs w:val="20"/>
        </w:rPr>
      </w:pPr>
    </w:p>
    <w:p w14:paraId="472FBC0C" w14:textId="30F85FC4" w:rsidR="00BE3E2B" w:rsidRDefault="00EB7964" w:rsidP="00BE3E2B">
      <w:pPr>
        <w:rPr>
          <w:rFonts w:ascii="Verdana" w:hAnsi="Verdana"/>
          <w:b/>
          <w:bCs/>
          <w:color w:val="000000" w:themeColor="text1"/>
          <w:sz w:val="32"/>
          <w:szCs w:val="32"/>
        </w:rPr>
      </w:pPr>
      <w:r w:rsidRPr="00974F87">
        <w:rPr>
          <w:rFonts w:ascii="Arial" w:hAnsi="Arial" w:cs="Arial"/>
          <w:sz w:val="20"/>
          <w:szCs w:val="20"/>
        </w:rPr>
        <w:t>Onde</w:t>
      </w:r>
      <w:r w:rsidR="009C28B1">
        <w:rPr>
          <w:rFonts w:ascii="Arial" w:hAnsi="Arial" w:cs="Arial"/>
          <w:sz w:val="20"/>
          <w:szCs w:val="20"/>
        </w:rPr>
        <w:t>rgetekende verklaart inzake de o</w:t>
      </w:r>
      <w:r w:rsidRPr="00974F87">
        <w:rPr>
          <w:rFonts w:ascii="Arial" w:hAnsi="Arial" w:cs="Arial"/>
          <w:sz w:val="20"/>
          <w:szCs w:val="20"/>
        </w:rPr>
        <w:t xml:space="preserve">pdracht behorende bij de </w:t>
      </w:r>
      <w:r w:rsidR="003E5101">
        <w:rPr>
          <w:rFonts w:ascii="Arial" w:hAnsi="Arial" w:cs="Arial"/>
          <w:sz w:val="20"/>
          <w:szCs w:val="20"/>
        </w:rPr>
        <w:t>Europese openbare</w:t>
      </w:r>
      <w:r w:rsidR="003F12AE">
        <w:rPr>
          <w:rFonts w:ascii="Arial" w:hAnsi="Arial" w:cs="Arial"/>
          <w:sz w:val="20"/>
          <w:szCs w:val="20"/>
        </w:rPr>
        <w:t xml:space="preserve"> </w:t>
      </w:r>
      <w:r w:rsidR="00C66D46" w:rsidRPr="00974F87">
        <w:rPr>
          <w:rFonts w:ascii="Arial" w:hAnsi="Arial" w:cs="Arial"/>
          <w:sz w:val="20"/>
          <w:szCs w:val="20"/>
        </w:rPr>
        <w:t>aanbesteding</w:t>
      </w:r>
      <w:r w:rsidR="00BE3E2B">
        <w:rPr>
          <w:rFonts w:ascii="Arial" w:hAnsi="Arial" w:cs="Arial"/>
          <w:sz w:val="20"/>
          <w:szCs w:val="20"/>
        </w:rPr>
        <w:t xml:space="preserve"> </w:t>
      </w:r>
      <w:r w:rsidR="005C6CCF" w:rsidRPr="00BE3E2B">
        <w:rPr>
          <w:rFonts w:ascii="Arial" w:hAnsi="Arial" w:cs="Arial"/>
          <w:sz w:val="20"/>
          <w:szCs w:val="20"/>
        </w:rPr>
        <w:t>“</w:t>
      </w:r>
      <w:r w:rsidR="00BE3E2B" w:rsidRPr="00BE3E2B">
        <w:rPr>
          <w:rFonts w:ascii="Arial" w:hAnsi="Arial" w:cs="Arial"/>
          <w:sz w:val="20"/>
          <w:szCs w:val="20"/>
        </w:rPr>
        <w:t>Onderhoud en renovatie groen + onkruidbeheersing verhardingen</w:t>
      </w:r>
      <w:r w:rsidR="00BE3E2B">
        <w:rPr>
          <w:rFonts w:ascii="Arial" w:hAnsi="Arial" w:cs="Arial"/>
          <w:sz w:val="20"/>
          <w:szCs w:val="20"/>
        </w:rPr>
        <w:t>”</w:t>
      </w:r>
    </w:p>
    <w:p w14:paraId="531A3673" w14:textId="6F0C6EA8" w:rsidR="00590718" w:rsidRPr="00974F87" w:rsidRDefault="00EB7964" w:rsidP="007A5E32">
      <w:pPr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dat: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54794764" w:rsidR="008C25D1" w:rsidRPr="00974F8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inhoud van het Programma van Eisen, zoals opgenomen </w:t>
      </w:r>
      <w:r w:rsidR="007A4859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hoofdstuk 4 </w:t>
      </w:r>
      <w:r w:rsidR="00E27DEE">
        <w:rPr>
          <w:rFonts w:ascii="Arial" w:hAnsi="Arial" w:cs="Arial"/>
          <w:sz w:val="20"/>
          <w:szCs w:val="20"/>
        </w:rPr>
        <w:t xml:space="preserve">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C" w14:textId="570DAEF1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>
        <w:rPr>
          <w:rFonts w:ascii="Arial" w:hAnsi="Arial" w:cs="Arial"/>
          <w:sz w:val="20"/>
          <w:szCs w:val="20"/>
        </w:rPr>
        <w:t xml:space="preserve">inhoud van de </w:t>
      </w:r>
      <w:r w:rsidR="00293184">
        <w:rPr>
          <w:rFonts w:ascii="Arial" w:hAnsi="Arial" w:cs="Arial"/>
          <w:sz w:val="20"/>
          <w:szCs w:val="20"/>
        </w:rPr>
        <w:t>concept-</w:t>
      </w:r>
      <w:r w:rsidR="00487EBE">
        <w:rPr>
          <w:rFonts w:ascii="Arial" w:hAnsi="Arial" w:cs="Arial"/>
          <w:sz w:val="20"/>
          <w:szCs w:val="20"/>
        </w:rPr>
        <w:t>(</w:t>
      </w:r>
      <w:r w:rsidR="00066357">
        <w:rPr>
          <w:rFonts w:ascii="Arial" w:hAnsi="Arial" w:cs="Arial"/>
          <w:sz w:val="20"/>
          <w:szCs w:val="20"/>
        </w:rPr>
        <w:t>raam</w:t>
      </w:r>
      <w:r w:rsidR="00487EBE">
        <w:rPr>
          <w:rFonts w:ascii="Arial" w:hAnsi="Arial" w:cs="Arial"/>
          <w:sz w:val="20"/>
          <w:szCs w:val="20"/>
        </w:rPr>
        <w:t>)</w:t>
      </w:r>
      <w:r w:rsidR="00293184">
        <w:rPr>
          <w:rFonts w:ascii="Arial" w:hAnsi="Arial" w:cs="Arial"/>
          <w:sz w:val="20"/>
          <w:szCs w:val="20"/>
        </w:rPr>
        <w:t>o</w:t>
      </w:r>
      <w:r w:rsidRPr="005C6CCF">
        <w:rPr>
          <w:rFonts w:ascii="Arial" w:hAnsi="Arial" w:cs="Arial"/>
          <w:sz w:val="20"/>
          <w:szCs w:val="20"/>
        </w:rPr>
        <w:t>vereenkomst</w:t>
      </w:r>
      <w:r w:rsidR="00E27DEE" w:rsidRPr="005C6CCF">
        <w:rPr>
          <w:rFonts w:ascii="Arial" w:hAnsi="Arial" w:cs="Arial"/>
          <w:sz w:val="20"/>
          <w:szCs w:val="20"/>
        </w:rPr>
        <w:t>,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BB467F">
        <w:rPr>
          <w:rFonts w:ascii="Arial" w:hAnsi="Arial" w:cs="Arial"/>
          <w:sz w:val="20"/>
          <w:szCs w:val="20"/>
        </w:rPr>
        <w:t>zoals opgenomen</w:t>
      </w:r>
      <w:r w:rsidR="001B43E1">
        <w:rPr>
          <w:rFonts w:ascii="Arial" w:hAnsi="Arial" w:cs="Arial"/>
          <w:sz w:val="20"/>
          <w:szCs w:val="20"/>
        </w:rPr>
        <w:t xml:space="preserve"> in </w:t>
      </w:r>
      <w:r w:rsidR="00487EBE" w:rsidRPr="00BE3E2B">
        <w:rPr>
          <w:rFonts w:ascii="Arial" w:hAnsi="Arial" w:cs="Arial"/>
          <w:sz w:val="20"/>
          <w:szCs w:val="20"/>
        </w:rPr>
        <w:t>bijlage 2</w:t>
      </w:r>
      <w:r w:rsidR="00E27DEE">
        <w:rPr>
          <w:rFonts w:ascii="Arial" w:hAnsi="Arial" w:cs="Arial"/>
          <w:sz w:val="20"/>
          <w:szCs w:val="20"/>
        </w:rPr>
        <w:t xml:space="preserve"> 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066357">
        <w:rPr>
          <w:rFonts w:ascii="Arial" w:hAnsi="Arial" w:cs="Arial"/>
          <w:sz w:val="20"/>
          <w:szCs w:val="20"/>
        </w:rPr>
        <w:t>.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lastRenderedPageBreak/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531A367F" w14:textId="468FD4EB" w:rsidR="007A5E32" w:rsidRDefault="007A5E32" w:rsidP="007A5E32">
      <w:pPr>
        <w:rPr>
          <w:rFonts w:ascii="Arial" w:hAnsi="Arial" w:cs="Arial"/>
          <w:sz w:val="20"/>
          <w:szCs w:val="20"/>
        </w:rPr>
      </w:pPr>
    </w:p>
    <w:p w14:paraId="16E80AB9" w14:textId="16057EDC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6BE06CE6" w14:textId="221E73AB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05482BD6" w14:textId="293B1021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59E69A67" w14:textId="5CA7BC4E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46EFF" w14:textId="77777777" w:rsidR="00DE4C7F" w:rsidRDefault="00DE4C7F">
      <w:r>
        <w:separator/>
      </w:r>
    </w:p>
  </w:endnote>
  <w:endnote w:type="continuationSeparator" w:id="0">
    <w:p w14:paraId="5695FD38" w14:textId="77777777" w:rsidR="00DE4C7F" w:rsidRDefault="00DE4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18B37617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</w:t>
          </w:r>
          <w:r w:rsidR="00BE3E2B">
            <w:rPr>
              <w:rFonts w:ascii="Arial" w:hAnsi="Arial" w:cs="Arial"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t xml:space="preserve">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83772" w14:textId="77777777" w:rsidR="00DE4C7F" w:rsidRDefault="00DE4C7F">
      <w:r>
        <w:separator/>
      </w:r>
    </w:p>
  </w:footnote>
  <w:footnote w:type="continuationSeparator" w:id="0">
    <w:p w14:paraId="3F7DF3E0" w14:textId="77777777" w:rsidR="00DE4C7F" w:rsidRDefault="00DE4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3748" w14:textId="28B4A087" w:rsidR="000C69DE" w:rsidRDefault="000C69DE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7F139D" wp14:editId="6B079AD2">
          <wp:simplePos x="0" y="0"/>
          <wp:positionH relativeFrom="column">
            <wp:posOffset>3938270</wp:posOffset>
          </wp:positionH>
          <wp:positionV relativeFrom="paragraph">
            <wp:posOffset>-278765</wp:posOffset>
          </wp:positionV>
          <wp:extent cx="1621790" cy="1213485"/>
          <wp:effectExtent l="0" t="0" r="0" b="0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45183552">
    <w:abstractNumId w:val="13"/>
  </w:num>
  <w:num w:numId="2" w16cid:durableId="1033729686">
    <w:abstractNumId w:val="17"/>
  </w:num>
  <w:num w:numId="3" w16cid:durableId="1294096384">
    <w:abstractNumId w:val="16"/>
  </w:num>
  <w:num w:numId="4" w16cid:durableId="2006862853">
    <w:abstractNumId w:val="4"/>
  </w:num>
  <w:num w:numId="5" w16cid:durableId="604270557">
    <w:abstractNumId w:val="20"/>
  </w:num>
  <w:num w:numId="6" w16cid:durableId="1535465951">
    <w:abstractNumId w:val="15"/>
  </w:num>
  <w:num w:numId="7" w16cid:durableId="302394702">
    <w:abstractNumId w:val="7"/>
  </w:num>
  <w:num w:numId="8" w16cid:durableId="1530098037">
    <w:abstractNumId w:val="18"/>
  </w:num>
  <w:num w:numId="9" w16cid:durableId="961307316">
    <w:abstractNumId w:val="5"/>
  </w:num>
  <w:num w:numId="10" w16cid:durableId="1048146141">
    <w:abstractNumId w:val="23"/>
  </w:num>
  <w:num w:numId="11" w16cid:durableId="1783767369">
    <w:abstractNumId w:val="6"/>
  </w:num>
  <w:num w:numId="12" w16cid:durableId="827133527">
    <w:abstractNumId w:val="14"/>
  </w:num>
  <w:num w:numId="13" w16cid:durableId="322393832">
    <w:abstractNumId w:val="11"/>
  </w:num>
  <w:num w:numId="14" w16cid:durableId="649335614">
    <w:abstractNumId w:val="22"/>
  </w:num>
  <w:num w:numId="15" w16cid:durableId="1995836511">
    <w:abstractNumId w:val="10"/>
  </w:num>
  <w:num w:numId="16" w16cid:durableId="1816333125">
    <w:abstractNumId w:val="3"/>
  </w:num>
  <w:num w:numId="17" w16cid:durableId="1431202019">
    <w:abstractNumId w:val="21"/>
  </w:num>
  <w:num w:numId="18" w16cid:durableId="2071927224">
    <w:abstractNumId w:val="9"/>
  </w:num>
  <w:num w:numId="19" w16cid:durableId="1804498020">
    <w:abstractNumId w:val="0"/>
  </w:num>
  <w:num w:numId="20" w16cid:durableId="1696805070">
    <w:abstractNumId w:val="19"/>
  </w:num>
  <w:num w:numId="21" w16cid:durableId="739400125">
    <w:abstractNumId w:val="1"/>
  </w:num>
  <w:num w:numId="22" w16cid:durableId="2077580206">
    <w:abstractNumId w:val="12"/>
  </w:num>
  <w:num w:numId="23" w16cid:durableId="1463114060">
    <w:abstractNumId w:val="8"/>
  </w:num>
  <w:num w:numId="24" w16cid:durableId="1586449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0C08"/>
    <w:rsid w:val="00066357"/>
    <w:rsid w:val="0006642A"/>
    <w:rsid w:val="000A126C"/>
    <w:rsid w:val="000C69DE"/>
    <w:rsid w:val="000E65E3"/>
    <w:rsid w:val="00167202"/>
    <w:rsid w:val="00170F59"/>
    <w:rsid w:val="00187726"/>
    <w:rsid w:val="001B43E1"/>
    <w:rsid w:val="001E34FC"/>
    <w:rsid w:val="001E52B9"/>
    <w:rsid w:val="001E758A"/>
    <w:rsid w:val="001F5400"/>
    <w:rsid w:val="00242160"/>
    <w:rsid w:val="00262422"/>
    <w:rsid w:val="00293184"/>
    <w:rsid w:val="002B4ACB"/>
    <w:rsid w:val="002B7C5C"/>
    <w:rsid w:val="002F5BC5"/>
    <w:rsid w:val="003211AE"/>
    <w:rsid w:val="00321426"/>
    <w:rsid w:val="003541E7"/>
    <w:rsid w:val="00363835"/>
    <w:rsid w:val="003955B6"/>
    <w:rsid w:val="003E5101"/>
    <w:rsid w:val="003F12AE"/>
    <w:rsid w:val="00487EBE"/>
    <w:rsid w:val="004B3F78"/>
    <w:rsid w:val="00530FAE"/>
    <w:rsid w:val="00566013"/>
    <w:rsid w:val="00590718"/>
    <w:rsid w:val="005A32F0"/>
    <w:rsid w:val="005C6CCF"/>
    <w:rsid w:val="005C7C1B"/>
    <w:rsid w:val="00651375"/>
    <w:rsid w:val="006D5FB7"/>
    <w:rsid w:val="0070045C"/>
    <w:rsid w:val="00724BB5"/>
    <w:rsid w:val="00761E11"/>
    <w:rsid w:val="00794736"/>
    <w:rsid w:val="007A4859"/>
    <w:rsid w:val="007A5E32"/>
    <w:rsid w:val="007E1C9D"/>
    <w:rsid w:val="007E4015"/>
    <w:rsid w:val="00805DFD"/>
    <w:rsid w:val="0082097A"/>
    <w:rsid w:val="008241AE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A06BF4"/>
    <w:rsid w:val="00A27403"/>
    <w:rsid w:val="00A31CC8"/>
    <w:rsid w:val="00A84746"/>
    <w:rsid w:val="00AB3A7C"/>
    <w:rsid w:val="00AD1100"/>
    <w:rsid w:val="00B35541"/>
    <w:rsid w:val="00B46FC7"/>
    <w:rsid w:val="00B56467"/>
    <w:rsid w:val="00B56E81"/>
    <w:rsid w:val="00B62780"/>
    <w:rsid w:val="00B84D62"/>
    <w:rsid w:val="00BA3E33"/>
    <w:rsid w:val="00BA7AC7"/>
    <w:rsid w:val="00BB1B64"/>
    <w:rsid w:val="00BB467F"/>
    <w:rsid w:val="00BE3E2B"/>
    <w:rsid w:val="00BF0F42"/>
    <w:rsid w:val="00C57F4C"/>
    <w:rsid w:val="00C66D46"/>
    <w:rsid w:val="00C877D9"/>
    <w:rsid w:val="00CA07FB"/>
    <w:rsid w:val="00CA3195"/>
    <w:rsid w:val="00CB0E2E"/>
    <w:rsid w:val="00CB67FA"/>
    <w:rsid w:val="00CC60A0"/>
    <w:rsid w:val="00CC6D17"/>
    <w:rsid w:val="00D360D5"/>
    <w:rsid w:val="00D40137"/>
    <w:rsid w:val="00D72538"/>
    <w:rsid w:val="00D81321"/>
    <w:rsid w:val="00D817EB"/>
    <w:rsid w:val="00D822D3"/>
    <w:rsid w:val="00D86AAA"/>
    <w:rsid w:val="00DE3882"/>
    <w:rsid w:val="00DE4C7F"/>
    <w:rsid w:val="00E27DEE"/>
    <w:rsid w:val="00E35E76"/>
    <w:rsid w:val="00E40FE9"/>
    <w:rsid w:val="00E427F1"/>
    <w:rsid w:val="00E75CFA"/>
    <w:rsid w:val="00EB7964"/>
    <w:rsid w:val="00ED3333"/>
    <w:rsid w:val="00EE2C85"/>
    <w:rsid w:val="00EF6D9A"/>
    <w:rsid w:val="00F46432"/>
    <w:rsid w:val="00F538C4"/>
    <w:rsid w:val="00F622DD"/>
    <w:rsid w:val="00F74376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D4013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D40137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D40137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3872dac4baf5e6b5de5dcc270aca055e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ae1337e5d2ed227d51372b962afb9382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  <ds:schemaRef ds:uri="02108161-638f-4eb9-a539-0e7b466da1b7"/>
    <ds:schemaRef ds:uri="449a4014-0841-4f8e-b8ad-91d60c239400"/>
  </ds:schemaRefs>
</ds:datastoreItem>
</file>

<file path=customXml/itemProps2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ECB39E-1843-4E4C-8829-F3B196D61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Johan van Stralen</cp:lastModifiedBy>
  <cp:revision>3</cp:revision>
  <cp:lastPrinted>2008-01-23T11:55:00Z</cp:lastPrinted>
  <dcterms:created xsi:type="dcterms:W3CDTF">2026-04-10T13:44:00Z</dcterms:created>
  <dcterms:modified xsi:type="dcterms:W3CDTF">2026-04-10T13:45:00Z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82800</vt:r8>
  </property>
</Properties>
</file>